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49149390" name="d03ddae0-0d77-11f1-83ed-a3400c1ae22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87164613" name="d03ddae0-0d77-11f1-83ed-a3400c1ae22b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53989783" name="d3f4c860-0d77-11f1-83ed-a3400c1ae22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2417948" name="d3f4c860-0d77-11f1-83ed-a3400c1ae22b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 - 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08709270" name="f3107f50-0d77-11f1-83ed-a3400c1ae22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20634785" name="f3107f50-0d77-11f1-83ed-a3400c1ae22b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19245342" name="f97d8c20-0d77-11f1-83ed-a3400c1ae22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90575008" name="f97d8c20-0d77-11f1-83ed-a3400c1ae22b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Heizung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VM-16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Heizung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97358944" name="06e25230-0d7b-11f1-83ed-a3400c1ae22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75376043" name="06e25230-0d7b-11f1-83ed-a3400c1ae22b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88484586" name="0b1bb620-0d7b-11f1-83ed-a3400c1ae22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04246405" name="0b1bb620-0d7b-11f1-83ed-a3400c1ae22b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Hehlstrasse 9, 8135 Langnau am Albis</w:t>
          </w:r>
        </w:p>
        <w:p>
          <w:pPr>
            <w:spacing w:before="0" w:after="0"/>
          </w:pPr>
          <w:r>
            <w:t>730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